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BC2CAC" w14:textId="7EC828CF" w:rsidR="00A44556" w:rsidRDefault="00A44556" w:rsidP="00B332D9">
      <w:pPr>
        <w:spacing w:after="0" w:line="240" w:lineRule="auto"/>
        <w:jc w:val="both"/>
        <w:rPr>
          <w:rFonts w:cstheme="minorHAnsi"/>
        </w:rPr>
      </w:pPr>
    </w:p>
    <w:p w14:paraId="5FD29831" w14:textId="2D25678B" w:rsidR="00706DFA" w:rsidRDefault="00706DFA" w:rsidP="00B332D9">
      <w:pPr>
        <w:spacing w:after="0" w:line="240" w:lineRule="auto"/>
        <w:jc w:val="both"/>
        <w:rPr>
          <w:rFonts w:cstheme="minorHAnsi"/>
        </w:rPr>
      </w:pPr>
    </w:p>
    <w:p w14:paraId="0F020DE0" w14:textId="5CDAFDB3" w:rsidR="00706DFA" w:rsidRDefault="00706DFA" w:rsidP="00B332D9">
      <w:pPr>
        <w:spacing w:after="0" w:line="240" w:lineRule="auto"/>
        <w:jc w:val="both"/>
        <w:rPr>
          <w:rFonts w:cstheme="minorHAnsi"/>
        </w:rPr>
      </w:pPr>
    </w:p>
    <w:p w14:paraId="5843A620" w14:textId="08328911" w:rsidR="00706DFA" w:rsidRPr="00706DFA" w:rsidRDefault="00706DFA" w:rsidP="00706DFA">
      <w:pPr>
        <w:spacing w:after="0" w:line="240" w:lineRule="auto"/>
        <w:jc w:val="center"/>
        <w:rPr>
          <w:rFonts w:cstheme="minorHAnsi"/>
          <w:sz w:val="44"/>
          <w:szCs w:val="44"/>
        </w:rPr>
      </w:pPr>
      <w:r w:rsidRPr="00706DFA">
        <w:rPr>
          <w:rFonts w:cstheme="minorHAnsi"/>
          <w:sz w:val="44"/>
          <w:szCs w:val="44"/>
        </w:rPr>
        <w:t>TRINITY: Digital Technologies, Advanced Robotics and increased Cyber-security for Agile Production in Future European Manufacturing Ecosystems</w:t>
      </w:r>
    </w:p>
    <w:p w14:paraId="1CF2DEC1" w14:textId="2A2B8D85" w:rsidR="003121C0" w:rsidRDefault="003121C0" w:rsidP="00B332D9">
      <w:pPr>
        <w:spacing w:after="0" w:line="240" w:lineRule="auto"/>
        <w:jc w:val="both"/>
        <w:rPr>
          <w:rFonts w:cstheme="minorHAnsi"/>
        </w:rPr>
      </w:pPr>
    </w:p>
    <w:p w14:paraId="0C29E4DC" w14:textId="2E43ECF1" w:rsidR="003121C0" w:rsidRDefault="003121C0" w:rsidP="003121C0">
      <w:pPr>
        <w:rPr>
          <w:rFonts w:cstheme="minorHAnsi"/>
        </w:rPr>
      </w:pPr>
    </w:p>
    <w:p w14:paraId="7EE5B63C" w14:textId="4D8D1016" w:rsidR="00706DFA" w:rsidRDefault="00706DFA" w:rsidP="003121C0">
      <w:pPr>
        <w:rPr>
          <w:rFonts w:cstheme="minorHAnsi"/>
        </w:rPr>
      </w:pPr>
    </w:p>
    <w:p w14:paraId="267D0E76" w14:textId="569BEDC3" w:rsidR="005A15CA" w:rsidRPr="005A15CA" w:rsidRDefault="005A15CA" w:rsidP="005A15CA">
      <w:pPr>
        <w:jc w:val="center"/>
        <w:rPr>
          <w:rFonts w:cstheme="minorHAnsi"/>
          <w:b/>
          <w:bCs/>
          <w:sz w:val="40"/>
          <w:szCs w:val="40"/>
        </w:rPr>
      </w:pPr>
      <w:r>
        <w:rPr>
          <w:rFonts w:cstheme="minorHAnsi"/>
          <w:b/>
          <w:bCs/>
          <w:sz w:val="40"/>
          <w:szCs w:val="40"/>
        </w:rPr>
        <w:t xml:space="preserve">Annex 7 - </w:t>
      </w:r>
      <w:r w:rsidRPr="005A15CA">
        <w:rPr>
          <w:rFonts w:cstheme="minorHAnsi"/>
          <w:b/>
          <w:bCs/>
          <w:sz w:val="40"/>
          <w:szCs w:val="40"/>
        </w:rPr>
        <w:t>Bank account information form</w:t>
      </w:r>
    </w:p>
    <w:p w14:paraId="7C320880" w14:textId="77777777" w:rsidR="005A15CA" w:rsidRPr="005A15CA" w:rsidRDefault="005A15CA" w:rsidP="005A15CA"/>
    <w:p w14:paraId="5D8FBF68" w14:textId="6EA8BC04" w:rsidR="00226DF9" w:rsidRPr="00226DF9" w:rsidRDefault="00226DF9" w:rsidP="00226DF9">
      <w:pPr>
        <w:ind w:right="-186"/>
        <w:jc w:val="center"/>
        <w:rPr>
          <w:rFonts w:cstheme="minorHAnsi"/>
          <w:b/>
          <w:bCs/>
          <w:sz w:val="40"/>
          <w:szCs w:val="40"/>
        </w:rPr>
      </w:pPr>
      <w:r w:rsidRPr="00226DF9">
        <w:rPr>
          <w:rFonts w:cstheme="minorHAnsi"/>
          <w:b/>
          <w:bCs/>
          <w:sz w:val="40"/>
          <w:szCs w:val="40"/>
        </w:rPr>
        <w:t xml:space="preserve"> </w:t>
      </w:r>
    </w:p>
    <w:p w14:paraId="3C171BBC" w14:textId="77777777" w:rsidR="00226DF9" w:rsidRPr="002E0DF9" w:rsidRDefault="00226DF9" w:rsidP="002E0DF9">
      <w:pPr>
        <w:jc w:val="center"/>
        <w:rPr>
          <w:rFonts w:cstheme="minorHAnsi"/>
          <w:b/>
          <w:bCs/>
          <w:sz w:val="40"/>
          <w:szCs w:val="40"/>
        </w:rPr>
      </w:pPr>
    </w:p>
    <w:p w14:paraId="549CA7BF" w14:textId="18DC2953" w:rsidR="00706DFA" w:rsidRDefault="00706DFA" w:rsidP="003121C0">
      <w:pPr>
        <w:rPr>
          <w:rFonts w:cstheme="minorHAnsi"/>
        </w:rPr>
      </w:pPr>
    </w:p>
    <w:p w14:paraId="512A0DF3" w14:textId="5565F0FA" w:rsidR="00706DFA" w:rsidRDefault="00706DFA" w:rsidP="003121C0">
      <w:pPr>
        <w:rPr>
          <w:rFonts w:cstheme="minorHAnsi"/>
        </w:rPr>
      </w:pPr>
    </w:p>
    <w:p w14:paraId="2059DC57" w14:textId="3EEE0543" w:rsidR="00706DFA" w:rsidRPr="00A01B5A" w:rsidRDefault="00706DFA" w:rsidP="00706DFA">
      <w:pPr>
        <w:pStyle w:val="BodyText"/>
        <w:rPr>
          <w:i/>
          <w:u w:val="single"/>
        </w:rPr>
      </w:pPr>
    </w:p>
    <w:p w14:paraId="42DA8E85" w14:textId="221E4737" w:rsidR="00706DFA" w:rsidRDefault="00706DFA" w:rsidP="003121C0">
      <w:pPr>
        <w:rPr>
          <w:rFonts w:cstheme="minorHAnsi"/>
        </w:rPr>
      </w:pPr>
    </w:p>
    <w:p w14:paraId="7E9EDA6D" w14:textId="2F2E7272" w:rsidR="00706DFA" w:rsidRDefault="00706DFA" w:rsidP="003121C0">
      <w:pPr>
        <w:rPr>
          <w:rFonts w:cstheme="minorHAnsi"/>
        </w:rPr>
      </w:pPr>
    </w:p>
    <w:p w14:paraId="23E95A27" w14:textId="77777777" w:rsidR="00706DFA" w:rsidRDefault="00706DFA" w:rsidP="003121C0">
      <w:pPr>
        <w:rPr>
          <w:rFonts w:cstheme="minorHAnsi"/>
        </w:rPr>
      </w:pPr>
    </w:p>
    <w:p w14:paraId="1F68F75D" w14:textId="77777777" w:rsidR="00706DFA" w:rsidRPr="003121C0" w:rsidRDefault="00706DFA" w:rsidP="003121C0">
      <w:pPr>
        <w:rPr>
          <w:rFonts w:cstheme="minorHAnsi"/>
        </w:rPr>
      </w:pPr>
    </w:p>
    <w:p w14:paraId="59727089" w14:textId="77777777" w:rsidR="003121C0" w:rsidRPr="003121C0" w:rsidRDefault="003121C0" w:rsidP="003121C0">
      <w:pPr>
        <w:rPr>
          <w:rFonts w:cstheme="minorHAnsi"/>
        </w:rPr>
      </w:pPr>
    </w:p>
    <w:p w14:paraId="32625D47" w14:textId="77777777" w:rsidR="003121C0" w:rsidRPr="003121C0" w:rsidRDefault="003121C0" w:rsidP="003121C0">
      <w:pPr>
        <w:rPr>
          <w:rFonts w:cstheme="minorHAnsi"/>
        </w:rPr>
      </w:pPr>
    </w:p>
    <w:p w14:paraId="3D84CD58" w14:textId="77777777" w:rsidR="003121C0" w:rsidRPr="003121C0" w:rsidRDefault="003121C0" w:rsidP="003121C0">
      <w:pPr>
        <w:rPr>
          <w:rFonts w:cstheme="minorHAnsi"/>
        </w:rPr>
      </w:pPr>
    </w:p>
    <w:p w14:paraId="1E4CDD16" w14:textId="77777777" w:rsidR="003121C0" w:rsidRPr="003121C0" w:rsidRDefault="003121C0" w:rsidP="003121C0">
      <w:pPr>
        <w:rPr>
          <w:rFonts w:cstheme="minorHAnsi"/>
        </w:rPr>
      </w:pPr>
    </w:p>
    <w:p w14:paraId="3F7870AB" w14:textId="77777777" w:rsidR="003121C0" w:rsidRPr="003121C0" w:rsidRDefault="003121C0" w:rsidP="003121C0">
      <w:pPr>
        <w:rPr>
          <w:rFonts w:cstheme="minorHAnsi"/>
        </w:rPr>
      </w:pPr>
    </w:p>
    <w:p w14:paraId="7C030F53" w14:textId="77777777" w:rsidR="003121C0" w:rsidRPr="003121C0" w:rsidRDefault="003121C0" w:rsidP="003121C0">
      <w:pPr>
        <w:rPr>
          <w:rFonts w:cstheme="minorHAnsi"/>
        </w:rPr>
      </w:pPr>
    </w:p>
    <w:p w14:paraId="097522C6" w14:textId="77777777" w:rsidR="003121C0" w:rsidRPr="003121C0" w:rsidRDefault="003121C0" w:rsidP="003121C0">
      <w:pPr>
        <w:rPr>
          <w:rFonts w:cstheme="minorHAnsi"/>
        </w:rPr>
      </w:pPr>
    </w:p>
    <w:p w14:paraId="0AC62446" w14:textId="77777777" w:rsidR="003121C0" w:rsidRPr="003121C0" w:rsidRDefault="003121C0" w:rsidP="003121C0">
      <w:pPr>
        <w:rPr>
          <w:rFonts w:cstheme="minorHAnsi"/>
        </w:rPr>
      </w:pPr>
      <w:bookmarkStart w:id="0" w:name="_GoBack"/>
      <w:bookmarkEnd w:id="0"/>
    </w:p>
    <w:p w14:paraId="7D52906A" w14:textId="77777777" w:rsidR="003121C0" w:rsidRPr="003121C0" w:rsidRDefault="003121C0" w:rsidP="003121C0">
      <w:pPr>
        <w:rPr>
          <w:rFonts w:cstheme="minorHAnsi"/>
        </w:rPr>
      </w:pPr>
    </w:p>
    <w:p w14:paraId="0A662A12" w14:textId="77777777" w:rsidR="003121C0" w:rsidRPr="003121C0" w:rsidRDefault="003121C0" w:rsidP="003121C0">
      <w:pPr>
        <w:rPr>
          <w:rFonts w:cstheme="minorHAnsi"/>
        </w:rPr>
      </w:pPr>
    </w:p>
    <w:p w14:paraId="2855785B" w14:textId="77777777" w:rsidR="003121C0" w:rsidRPr="003121C0" w:rsidRDefault="003121C0" w:rsidP="003121C0">
      <w:pPr>
        <w:rPr>
          <w:rFonts w:cstheme="minorHAnsi"/>
        </w:rPr>
      </w:pPr>
    </w:p>
    <w:sdt>
      <w:sdtPr>
        <w:rPr>
          <w:color w:val="4472C4" w:themeColor="accent1"/>
        </w:rPr>
        <w:id w:val="-85930965"/>
        <w:docPartObj>
          <w:docPartGallery w:val="Cover Pages"/>
          <w:docPartUnique/>
        </w:docPartObj>
      </w:sdtPr>
      <w:sdtEndPr>
        <w:rPr>
          <w:color w:val="auto"/>
        </w:rPr>
      </w:sdtEndPr>
      <w:sdtContent>
        <w:p w14:paraId="2DC94BE3" w14:textId="0A1DA92A" w:rsidR="005A15CA" w:rsidRDefault="005A15CA" w:rsidP="005A15CA">
          <w:pPr>
            <w:jc w:val="center"/>
            <w:rPr>
              <w:b/>
              <w:sz w:val="20"/>
            </w:rPr>
          </w:pPr>
        </w:p>
        <w:p w14:paraId="1E711E6E" w14:textId="77777777" w:rsidR="005A15CA" w:rsidRPr="005813E8" w:rsidRDefault="005A15CA" w:rsidP="005A15CA">
          <w:pPr>
            <w:jc w:val="center"/>
            <w:rPr>
              <w:b/>
              <w:sz w:val="20"/>
            </w:rPr>
          </w:pPr>
        </w:p>
        <w:p w14:paraId="74A92911" w14:textId="77777777" w:rsidR="005A15CA" w:rsidRPr="00390171" w:rsidRDefault="005A15CA" w:rsidP="005A15CA">
          <w:pPr>
            <w:rPr>
              <w:b/>
            </w:rPr>
          </w:pPr>
          <w:r w:rsidRPr="00390171">
            <w:rPr>
              <w:b/>
            </w:rPr>
            <w:t>ACCOUNT HOLDER INFORMATION</w:t>
          </w:r>
        </w:p>
        <w:tbl>
          <w:tblPr>
            <w:tblStyle w:val="TableGrid"/>
            <w:tblW w:w="0" w:type="auto"/>
            <w:tblLook w:val="04A0" w:firstRow="1" w:lastRow="0" w:firstColumn="1" w:lastColumn="0" w:noHBand="0" w:noVBand="1"/>
          </w:tblPr>
          <w:tblGrid>
            <w:gridCol w:w="3865"/>
            <w:gridCol w:w="6329"/>
          </w:tblGrid>
          <w:tr w:rsidR="005A15CA" w14:paraId="149B49D1" w14:textId="77777777" w:rsidTr="00506199">
            <w:tc>
              <w:tcPr>
                <w:tcW w:w="3936" w:type="dxa"/>
              </w:tcPr>
              <w:p w14:paraId="1899597B" w14:textId="77777777" w:rsidR="005A15CA" w:rsidRDefault="005A15CA" w:rsidP="00506199">
                <w:proofErr w:type="spellStart"/>
                <w:r w:rsidRPr="002B6B06">
                  <w:t>Account</w:t>
                </w:r>
                <w:proofErr w:type="spellEnd"/>
                <w:r w:rsidRPr="002B6B06">
                  <w:t xml:space="preserve"> </w:t>
                </w:r>
                <w:proofErr w:type="spellStart"/>
                <w:r w:rsidRPr="002B6B06">
                  <w:t>Name</w:t>
                </w:r>
                <w:proofErr w:type="spellEnd"/>
                <w:r w:rsidRPr="002B6B06">
                  <w:t xml:space="preserve"> </w:t>
                </w:r>
                <w:proofErr w:type="spellStart"/>
                <w:r w:rsidRPr="002B6B06">
                  <w:t>Holder</w:t>
                </w:r>
                <w:proofErr w:type="spellEnd"/>
              </w:p>
              <w:p w14:paraId="4E0A712A" w14:textId="77777777" w:rsidR="005A15CA" w:rsidRPr="00390171" w:rsidRDefault="005A15CA" w:rsidP="00506199">
                <w:pPr>
                  <w:rPr>
                    <w:sz w:val="14"/>
                  </w:rPr>
                </w:pPr>
                <w:r w:rsidRPr="00364B5E">
                  <w:rPr>
                    <w:sz w:val="14"/>
                  </w:rPr>
                  <w:t xml:space="preserve">The </w:t>
                </w:r>
                <w:proofErr w:type="spellStart"/>
                <w:r w:rsidRPr="00364B5E">
                  <w:rPr>
                    <w:sz w:val="14"/>
                  </w:rPr>
                  <w:t>name</w:t>
                </w:r>
                <w:proofErr w:type="spellEnd"/>
                <w:r w:rsidRPr="00364B5E">
                  <w:rPr>
                    <w:sz w:val="14"/>
                  </w:rPr>
                  <w:t xml:space="preserve"> or </w:t>
                </w:r>
                <w:proofErr w:type="spellStart"/>
                <w:r w:rsidRPr="00364B5E">
                  <w:rPr>
                    <w:sz w:val="14"/>
                  </w:rPr>
                  <w:t>title</w:t>
                </w:r>
                <w:proofErr w:type="spellEnd"/>
                <w:r w:rsidRPr="00364B5E">
                  <w:rPr>
                    <w:sz w:val="14"/>
                  </w:rPr>
                  <w:t xml:space="preserve"> under </w:t>
                </w:r>
                <w:proofErr w:type="spellStart"/>
                <w:r w:rsidRPr="00364B5E">
                  <w:rPr>
                    <w:sz w:val="14"/>
                  </w:rPr>
                  <w:t>w</w:t>
                </w:r>
                <w:r>
                  <w:rPr>
                    <w:sz w:val="14"/>
                  </w:rPr>
                  <w:t>h</w:t>
                </w:r>
                <w:r w:rsidRPr="00364B5E">
                  <w:rPr>
                    <w:sz w:val="14"/>
                  </w:rPr>
                  <w:t>ich</w:t>
                </w:r>
                <w:proofErr w:type="spellEnd"/>
                <w:r w:rsidRPr="00364B5E">
                  <w:rPr>
                    <w:sz w:val="14"/>
                  </w:rPr>
                  <w:t xml:space="preserve"> the </w:t>
                </w:r>
                <w:proofErr w:type="spellStart"/>
                <w:r w:rsidRPr="00364B5E">
                  <w:rPr>
                    <w:sz w:val="14"/>
                  </w:rPr>
                  <w:t>account</w:t>
                </w:r>
                <w:proofErr w:type="spellEnd"/>
                <w:r w:rsidRPr="00364B5E">
                  <w:rPr>
                    <w:sz w:val="14"/>
                  </w:rPr>
                  <w:t xml:space="preserve"> has </w:t>
                </w:r>
                <w:proofErr w:type="spellStart"/>
                <w:r w:rsidRPr="00364B5E">
                  <w:rPr>
                    <w:sz w:val="14"/>
                  </w:rPr>
                  <w:t>been</w:t>
                </w:r>
                <w:proofErr w:type="spellEnd"/>
                <w:r w:rsidRPr="00364B5E">
                  <w:rPr>
                    <w:sz w:val="14"/>
                  </w:rPr>
                  <w:t xml:space="preserve"> </w:t>
                </w:r>
                <w:proofErr w:type="spellStart"/>
                <w:r w:rsidRPr="00364B5E">
                  <w:rPr>
                    <w:sz w:val="14"/>
                  </w:rPr>
                  <w:t>opened</w:t>
                </w:r>
                <w:proofErr w:type="spellEnd"/>
                <w:r w:rsidRPr="00364B5E">
                  <w:rPr>
                    <w:sz w:val="14"/>
                  </w:rPr>
                  <w:t xml:space="preserve"> and NOT the </w:t>
                </w:r>
                <w:proofErr w:type="spellStart"/>
                <w:r w:rsidRPr="00364B5E">
                  <w:rPr>
                    <w:sz w:val="14"/>
                  </w:rPr>
                  <w:t>name</w:t>
                </w:r>
                <w:proofErr w:type="spellEnd"/>
                <w:r w:rsidRPr="00364B5E">
                  <w:rPr>
                    <w:sz w:val="14"/>
                  </w:rPr>
                  <w:t xml:space="preserve"> </w:t>
                </w:r>
                <w:proofErr w:type="spellStart"/>
                <w:r w:rsidRPr="00364B5E">
                  <w:rPr>
                    <w:sz w:val="14"/>
                  </w:rPr>
                  <w:t>of</w:t>
                </w:r>
                <w:proofErr w:type="spellEnd"/>
                <w:r w:rsidRPr="00364B5E">
                  <w:rPr>
                    <w:sz w:val="14"/>
                  </w:rPr>
                  <w:t xml:space="preserve"> the </w:t>
                </w:r>
                <w:proofErr w:type="spellStart"/>
                <w:r w:rsidRPr="00364B5E">
                  <w:rPr>
                    <w:sz w:val="14"/>
                  </w:rPr>
                  <w:t>authorized</w:t>
                </w:r>
                <w:proofErr w:type="spellEnd"/>
                <w:r w:rsidRPr="00364B5E">
                  <w:rPr>
                    <w:sz w:val="14"/>
                  </w:rPr>
                  <w:t xml:space="preserve"> agent</w:t>
                </w:r>
              </w:p>
            </w:tc>
            <w:tc>
              <w:tcPr>
                <w:tcW w:w="6484" w:type="dxa"/>
              </w:tcPr>
              <w:p w14:paraId="01A43BEB" w14:textId="77777777" w:rsidR="005A15CA" w:rsidRDefault="005A15CA" w:rsidP="00506199"/>
            </w:tc>
          </w:tr>
          <w:tr w:rsidR="005A15CA" w14:paraId="1530B599" w14:textId="77777777" w:rsidTr="00506199">
            <w:tc>
              <w:tcPr>
                <w:tcW w:w="3936" w:type="dxa"/>
              </w:tcPr>
              <w:p w14:paraId="246B872F" w14:textId="77777777" w:rsidR="005A15CA" w:rsidRPr="002B6B06" w:rsidRDefault="005A15CA" w:rsidP="00506199">
                <w:proofErr w:type="spellStart"/>
                <w:r w:rsidRPr="002B6B06">
                  <w:t>Holder’s</w:t>
                </w:r>
                <w:proofErr w:type="spellEnd"/>
                <w:r w:rsidRPr="002B6B06">
                  <w:t xml:space="preserve"> </w:t>
                </w:r>
                <w:proofErr w:type="spellStart"/>
                <w:r w:rsidRPr="002B6B06">
                  <w:t>Address</w:t>
                </w:r>
                <w:proofErr w:type="spellEnd"/>
              </w:p>
            </w:tc>
            <w:tc>
              <w:tcPr>
                <w:tcW w:w="6484" w:type="dxa"/>
              </w:tcPr>
              <w:p w14:paraId="4C2DD427" w14:textId="77777777" w:rsidR="005A15CA" w:rsidRDefault="005A15CA" w:rsidP="00506199"/>
            </w:tc>
          </w:tr>
          <w:tr w:rsidR="005A15CA" w14:paraId="60B16B94" w14:textId="77777777" w:rsidTr="00506199">
            <w:tc>
              <w:tcPr>
                <w:tcW w:w="3936" w:type="dxa"/>
              </w:tcPr>
              <w:p w14:paraId="08B36D13" w14:textId="77777777" w:rsidR="005A15CA" w:rsidRPr="002B6B06" w:rsidRDefault="005A15CA" w:rsidP="00506199">
                <w:proofErr w:type="spellStart"/>
                <w:r w:rsidRPr="002B6B06">
                  <w:t>Postcode</w:t>
                </w:r>
                <w:proofErr w:type="spellEnd"/>
              </w:p>
            </w:tc>
            <w:tc>
              <w:tcPr>
                <w:tcW w:w="6484" w:type="dxa"/>
              </w:tcPr>
              <w:p w14:paraId="666C381C" w14:textId="77777777" w:rsidR="005A15CA" w:rsidRDefault="005A15CA" w:rsidP="00506199"/>
            </w:tc>
          </w:tr>
          <w:tr w:rsidR="005A15CA" w14:paraId="2F5B2C24" w14:textId="77777777" w:rsidTr="00506199">
            <w:tc>
              <w:tcPr>
                <w:tcW w:w="3936" w:type="dxa"/>
              </w:tcPr>
              <w:p w14:paraId="1178EBB4" w14:textId="77777777" w:rsidR="005A15CA" w:rsidRPr="002B6B06" w:rsidRDefault="005A15CA" w:rsidP="00506199">
                <w:r w:rsidRPr="002B6B06">
                  <w:t>Town/City</w:t>
                </w:r>
              </w:p>
            </w:tc>
            <w:tc>
              <w:tcPr>
                <w:tcW w:w="6484" w:type="dxa"/>
              </w:tcPr>
              <w:p w14:paraId="66F7112F" w14:textId="77777777" w:rsidR="005A15CA" w:rsidRDefault="005A15CA" w:rsidP="00506199"/>
            </w:tc>
          </w:tr>
          <w:tr w:rsidR="005A15CA" w14:paraId="27270C24" w14:textId="77777777" w:rsidTr="00506199">
            <w:tc>
              <w:tcPr>
                <w:tcW w:w="3936" w:type="dxa"/>
                <w:tcBorders>
                  <w:bottom w:val="single" w:sz="4" w:space="0" w:color="auto"/>
                </w:tcBorders>
              </w:tcPr>
              <w:p w14:paraId="57B9226A" w14:textId="77777777" w:rsidR="005A15CA" w:rsidRPr="002B6B06" w:rsidRDefault="005A15CA" w:rsidP="00506199">
                <w:r w:rsidRPr="002B6B06">
                  <w:t>Country</w:t>
                </w:r>
              </w:p>
            </w:tc>
            <w:tc>
              <w:tcPr>
                <w:tcW w:w="6484" w:type="dxa"/>
                <w:tcBorders>
                  <w:bottom w:val="single" w:sz="4" w:space="0" w:color="auto"/>
                </w:tcBorders>
              </w:tcPr>
              <w:p w14:paraId="746A2554" w14:textId="77777777" w:rsidR="005A15CA" w:rsidRDefault="005A15CA" w:rsidP="00506199"/>
            </w:tc>
          </w:tr>
          <w:tr w:rsidR="005A15CA" w14:paraId="28B49BA3" w14:textId="77777777" w:rsidTr="00506199">
            <w:tc>
              <w:tcPr>
                <w:tcW w:w="10420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2009880A" w14:textId="77777777" w:rsidR="005A15CA" w:rsidRDefault="005A15CA" w:rsidP="00506199"/>
            </w:tc>
          </w:tr>
          <w:tr w:rsidR="005A15CA" w14:paraId="324ED238" w14:textId="77777777" w:rsidTr="00506199">
            <w:tc>
              <w:tcPr>
                <w:tcW w:w="3936" w:type="dxa"/>
                <w:tcBorders>
                  <w:top w:val="single" w:sz="4" w:space="0" w:color="auto"/>
                </w:tcBorders>
              </w:tcPr>
              <w:p w14:paraId="33C371F1" w14:textId="77777777" w:rsidR="005A15CA" w:rsidRDefault="005A15CA" w:rsidP="00506199">
                <w:r>
                  <w:t>Contact Person</w:t>
                </w:r>
              </w:p>
              <w:p w14:paraId="6BF6E717" w14:textId="77777777" w:rsidR="005A15CA" w:rsidRDefault="005A15CA" w:rsidP="00506199">
                <w:pPr>
                  <w:rPr>
                    <w:sz w:val="14"/>
                  </w:rPr>
                </w:pPr>
                <w:r>
                  <w:rPr>
                    <w:sz w:val="14"/>
                  </w:rPr>
                  <w:t xml:space="preserve">It </w:t>
                </w:r>
                <w:proofErr w:type="spellStart"/>
                <w:r>
                  <w:rPr>
                    <w:sz w:val="14"/>
                  </w:rPr>
                  <w:t>does</w:t>
                </w:r>
                <w:proofErr w:type="spellEnd"/>
                <w:r>
                  <w:rPr>
                    <w:sz w:val="14"/>
                  </w:rPr>
                  <w:t xml:space="preserve"> not </w:t>
                </w:r>
                <w:proofErr w:type="spellStart"/>
                <w:r>
                  <w:rPr>
                    <w:sz w:val="14"/>
                  </w:rPr>
                  <w:t>need</w:t>
                </w:r>
                <w:proofErr w:type="spellEnd"/>
                <w:r>
                  <w:rPr>
                    <w:sz w:val="14"/>
                  </w:rPr>
                  <w:t xml:space="preserve"> to be an </w:t>
                </w:r>
                <w:proofErr w:type="spellStart"/>
                <w:r>
                  <w:rPr>
                    <w:sz w:val="14"/>
                  </w:rPr>
                  <w:t>authorised</w:t>
                </w:r>
                <w:proofErr w:type="spellEnd"/>
                <w:r>
                  <w:rPr>
                    <w:sz w:val="14"/>
                  </w:rPr>
                  <w:t xml:space="preserve"> agent.</w:t>
                </w:r>
              </w:p>
              <w:p w14:paraId="7A0C5490" w14:textId="77777777" w:rsidR="005A15CA" w:rsidRPr="00364B5E" w:rsidRDefault="005A15CA" w:rsidP="00506199">
                <w:pPr>
                  <w:rPr>
                    <w:sz w:val="14"/>
                  </w:rPr>
                </w:pPr>
              </w:p>
            </w:tc>
            <w:tc>
              <w:tcPr>
                <w:tcW w:w="6484" w:type="dxa"/>
                <w:tcBorders>
                  <w:top w:val="single" w:sz="4" w:space="0" w:color="auto"/>
                </w:tcBorders>
              </w:tcPr>
              <w:p w14:paraId="46151837" w14:textId="77777777" w:rsidR="005A15CA" w:rsidRDefault="005A15CA" w:rsidP="00506199"/>
            </w:tc>
          </w:tr>
          <w:tr w:rsidR="005A15CA" w14:paraId="6FB36130" w14:textId="77777777" w:rsidTr="00506199">
            <w:tc>
              <w:tcPr>
                <w:tcW w:w="3936" w:type="dxa"/>
              </w:tcPr>
              <w:p w14:paraId="14E378D3" w14:textId="77777777" w:rsidR="005A15CA" w:rsidRPr="002B6B06" w:rsidRDefault="005A15CA" w:rsidP="00506199">
                <w:r>
                  <w:t>Telephone</w:t>
                </w:r>
              </w:p>
            </w:tc>
            <w:tc>
              <w:tcPr>
                <w:tcW w:w="6484" w:type="dxa"/>
              </w:tcPr>
              <w:p w14:paraId="759EFF41" w14:textId="77777777" w:rsidR="005A15CA" w:rsidRDefault="005A15CA" w:rsidP="00506199"/>
            </w:tc>
          </w:tr>
          <w:tr w:rsidR="005A15CA" w14:paraId="5114D891" w14:textId="77777777" w:rsidTr="00506199">
            <w:tc>
              <w:tcPr>
                <w:tcW w:w="3936" w:type="dxa"/>
              </w:tcPr>
              <w:p w14:paraId="4FA462F3" w14:textId="77777777" w:rsidR="005A15CA" w:rsidRPr="002B6B06" w:rsidRDefault="005A15CA" w:rsidP="00506199">
                <w:proofErr w:type="spellStart"/>
                <w:r>
                  <w:t>Phone</w:t>
                </w:r>
                <w:proofErr w:type="spellEnd"/>
              </w:p>
            </w:tc>
            <w:tc>
              <w:tcPr>
                <w:tcW w:w="6484" w:type="dxa"/>
              </w:tcPr>
              <w:p w14:paraId="7074EF7F" w14:textId="77777777" w:rsidR="005A15CA" w:rsidRDefault="005A15CA" w:rsidP="00506199"/>
            </w:tc>
          </w:tr>
        </w:tbl>
        <w:p w14:paraId="27C50F37" w14:textId="77777777" w:rsidR="005A15CA" w:rsidRPr="0054674A" w:rsidRDefault="005A15CA" w:rsidP="005A15CA">
          <w:pPr>
            <w:rPr>
              <w:sz w:val="18"/>
            </w:rPr>
          </w:pPr>
        </w:p>
        <w:p w14:paraId="4DE570F8" w14:textId="77777777" w:rsidR="005A15CA" w:rsidRDefault="005A15CA" w:rsidP="005A15CA">
          <w:r>
            <w:t>BANK ACCOUNT INFORMATION</w:t>
          </w:r>
        </w:p>
        <w:tbl>
          <w:tblPr>
            <w:tblStyle w:val="TableGrid"/>
            <w:tblW w:w="0" w:type="auto"/>
            <w:tblLook w:val="04A0" w:firstRow="1" w:lastRow="0" w:firstColumn="1" w:lastColumn="0" w:noHBand="0" w:noVBand="1"/>
          </w:tblPr>
          <w:tblGrid>
            <w:gridCol w:w="3865"/>
            <w:gridCol w:w="6329"/>
          </w:tblGrid>
          <w:tr w:rsidR="005A15CA" w14:paraId="015AEBC0" w14:textId="77777777" w:rsidTr="00506199">
            <w:tc>
              <w:tcPr>
                <w:tcW w:w="3936" w:type="dxa"/>
              </w:tcPr>
              <w:p w14:paraId="762BB893" w14:textId="77777777" w:rsidR="005A15CA" w:rsidRPr="002B6B06" w:rsidRDefault="005A15CA" w:rsidP="00506199">
                <w:r>
                  <w:t xml:space="preserve">Bank </w:t>
                </w:r>
                <w:proofErr w:type="spellStart"/>
                <w:r>
                  <w:t>Name</w:t>
                </w:r>
                <w:proofErr w:type="spellEnd"/>
              </w:p>
            </w:tc>
            <w:tc>
              <w:tcPr>
                <w:tcW w:w="6484" w:type="dxa"/>
              </w:tcPr>
              <w:p w14:paraId="0654E17B" w14:textId="77777777" w:rsidR="005A15CA" w:rsidRDefault="005A15CA" w:rsidP="00506199"/>
            </w:tc>
          </w:tr>
          <w:tr w:rsidR="005A15CA" w14:paraId="602B4CF7" w14:textId="77777777" w:rsidTr="00506199">
            <w:tc>
              <w:tcPr>
                <w:tcW w:w="3936" w:type="dxa"/>
              </w:tcPr>
              <w:p w14:paraId="1812E3D8" w14:textId="77777777" w:rsidR="005A15CA" w:rsidRPr="002B6B06" w:rsidRDefault="005A15CA" w:rsidP="00506199">
                <w:proofErr w:type="spellStart"/>
                <w:r>
                  <w:t>Branch</w:t>
                </w:r>
                <w:proofErr w:type="spellEnd"/>
                <w:r>
                  <w:t xml:space="preserve"> </w:t>
                </w:r>
                <w:proofErr w:type="spellStart"/>
                <w:r>
                  <w:t>Address</w:t>
                </w:r>
                <w:proofErr w:type="spellEnd"/>
              </w:p>
            </w:tc>
            <w:tc>
              <w:tcPr>
                <w:tcW w:w="6484" w:type="dxa"/>
              </w:tcPr>
              <w:p w14:paraId="27BB86B3" w14:textId="77777777" w:rsidR="005A15CA" w:rsidRDefault="005A15CA" w:rsidP="00506199"/>
            </w:tc>
          </w:tr>
          <w:tr w:rsidR="005A15CA" w14:paraId="3F32C442" w14:textId="77777777" w:rsidTr="00506199">
            <w:tc>
              <w:tcPr>
                <w:tcW w:w="3936" w:type="dxa"/>
              </w:tcPr>
              <w:p w14:paraId="7834904F" w14:textId="77777777" w:rsidR="005A15CA" w:rsidRPr="002B6B06" w:rsidRDefault="005A15CA" w:rsidP="00506199">
                <w:proofErr w:type="spellStart"/>
                <w:r w:rsidRPr="002B6B06">
                  <w:t>Postcode</w:t>
                </w:r>
                <w:proofErr w:type="spellEnd"/>
              </w:p>
            </w:tc>
            <w:tc>
              <w:tcPr>
                <w:tcW w:w="6484" w:type="dxa"/>
              </w:tcPr>
              <w:p w14:paraId="13911080" w14:textId="77777777" w:rsidR="005A15CA" w:rsidRDefault="005A15CA" w:rsidP="00506199"/>
            </w:tc>
          </w:tr>
          <w:tr w:rsidR="005A15CA" w14:paraId="3B0076F5" w14:textId="77777777" w:rsidTr="00506199">
            <w:tc>
              <w:tcPr>
                <w:tcW w:w="3936" w:type="dxa"/>
              </w:tcPr>
              <w:p w14:paraId="199FF5F0" w14:textId="77777777" w:rsidR="005A15CA" w:rsidRPr="002B6B06" w:rsidRDefault="005A15CA" w:rsidP="00506199">
                <w:r w:rsidRPr="002B6B06">
                  <w:t>Town/City</w:t>
                </w:r>
              </w:p>
            </w:tc>
            <w:tc>
              <w:tcPr>
                <w:tcW w:w="6484" w:type="dxa"/>
              </w:tcPr>
              <w:p w14:paraId="28AAC97D" w14:textId="77777777" w:rsidR="005A15CA" w:rsidRDefault="005A15CA" w:rsidP="00506199"/>
            </w:tc>
          </w:tr>
          <w:tr w:rsidR="005A15CA" w14:paraId="070AAF5A" w14:textId="77777777" w:rsidTr="00506199">
            <w:tc>
              <w:tcPr>
                <w:tcW w:w="3936" w:type="dxa"/>
              </w:tcPr>
              <w:p w14:paraId="1BE077D6" w14:textId="77777777" w:rsidR="005A15CA" w:rsidRPr="002B6B06" w:rsidRDefault="005A15CA" w:rsidP="00506199">
                <w:r w:rsidRPr="002B6B06">
                  <w:t>Country</w:t>
                </w:r>
              </w:p>
            </w:tc>
            <w:tc>
              <w:tcPr>
                <w:tcW w:w="6484" w:type="dxa"/>
              </w:tcPr>
              <w:p w14:paraId="0D6216A0" w14:textId="77777777" w:rsidR="005A15CA" w:rsidRDefault="005A15CA" w:rsidP="00506199"/>
            </w:tc>
          </w:tr>
          <w:tr w:rsidR="005A15CA" w14:paraId="26BF6DE0" w14:textId="77777777" w:rsidTr="00506199">
            <w:tc>
              <w:tcPr>
                <w:tcW w:w="3936" w:type="dxa"/>
              </w:tcPr>
              <w:p w14:paraId="3FF5BE27" w14:textId="77777777" w:rsidR="005A15CA" w:rsidRDefault="005A15CA" w:rsidP="00506199">
                <w:r>
                  <w:t xml:space="preserve">IBAN </w:t>
                </w:r>
                <w:proofErr w:type="spellStart"/>
                <w:r>
                  <w:t>number</w:t>
                </w:r>
                <w:proofErr w:type="spellEnd"/>
                <w:r>
                  <w:t xml:space="preserve"> / </w:t>
                </w:r>
                <w:proofErr w:type="spellStart"/>
                <w:r>
                  <w:t>Account</w:t>
                </w:r>
                <w:proofErr w:type="spellEnd"/>
                <w:r>
                  <w:t xml:space="preserve"> </w:t>
                </w:r>
                <w:proofErr w:type="spellStart"/>
                <w:r>
                  <w:t>number</w:t>
                </w:r>
                <w:proofErr w:type="spellEnd"/>
              </w:p>
              <w:p w14:paraId="518CA952" w14:textId="77777777" w:rsidR="005A15CA" w:rsidRDefault="005A15CA" w:rsidP="00506199">
                <w:r>
                  <w:rPr>
                    <w:sz w:val="14"/>
                  </w:rPr>
                  <w:t xml:space="preserve">Format </w:t>
                </w:r>
                <w:proofErr w:type="spellStart"/>
                <w:r>
                  <w:rPr>
                    <w:sz w:val="14"/>
                  </w:rPr>
                  <w:t>example</w:t>
                </w:r>
                <w:proofErr w:type="spellEnd"/>
                <w:r>
                  <w:rPr>
                    <w:sz w:val="14"/>
                  </w:rPr>
                  <w:t xml:space="preserve">: </w:t>
                </w:r>
                <w:r w:rsidRPr="00364B5E">
                  <w:rPr>
                    <w:sz w:val="14"/>
                  </w:rPr>
                  <w:t>ES76 2077 0024 0031 0257 5766</w:t>
                </w:r>
              </w:p>
            </w:tc>
            <w:tc>
              <w:tcPr>
                <w:tcW w:w="6484" w:type="dxa"/>
              </w:tcPr>
              <w:p w14:paraId="1C488FC0" w14:textId="77777777" w:rsidR="005A15CA" w:rsidRDefault="005A15CA" w:rsidP="00506199"/>
            </w:tc>
          </w:tr>
          <w:tr w:rsidR="005A15CA" w14:paraId="6D398251" w14:textId="77777777" w:rsidTr="00506199">
            <w:tc>
              <w:tcPr>
                <w:tcW w:w="3936" w:type="dxa"/>
                <w:tcBorders>
                  <w:bottom w:val="single" w:sz="4" w:space="0" w:color="auto"/>
                </w:tcBorders>
              </w:tcPr>
              <w:p w14:paraId="18E6FBE6" w14:textId="77777777" w:rsidR="005A15CA" w:rsidRDefault="005A15CA" w:rsidP="00506199">
                <w:r>
                  <w:t xml:space="preserve">SWIFT </w:t>
                </w:r>
                <w:proofErr w:type="spellStart"/>
                <w:r>
                  <w:t>code</w:t>
                </w:r>
                <w:proofErr w:type="spellEnd"/>
              </w:p>
              <w:p w14:paraId="705A7201" w14:textId="77777777" w:rsidR="005A15CA" w:rsidRDefault="005A15CA" w:rsidP="00506199">
                <w:r w:rsidRPr="00364B5E">
                  <w:rPr>
                    <w:sz w:val="14"/>
                  </w:rPr>
                  <w:t xml:space="preserve">8 to 11 </w:t>
                </w:r>
                <w:proofErr w:type="spellStart"/>
                <w:r w:rsidRPr="00364B5E">
                  <w:rPr>
                    <w:sz w:val="14"/>
                  </w:rPr>
                  <w:t>characters</w:t>
                </w:r>
                <w:proofErr w:type="spellEnd"/>
              </w:p>
            </w:tc>
            <w:tc>
              <w:tcPr>
                <w:tcW w:w="6484" w:type="dxa"/>
                <w:tcBorders>
                  <w:bottom w:val="single" w:sz="4" w:space="0" w:color="auto"/>
                </w:tcBorders>
              </w:tcPr>
              <w:p w14:paraId="58D48D31" w14:textId="77777777" w:rsidR="005A15CA" w:rsidRDefault="005A15CA" w:rsidP="00506199"/>
            </w:tc>
          </w:tr>
        </w:tbl>
        <w:p w14:paraId="52493E62" w14:textId="77777777" w:rsidR="005A15CA" w:rsidRPr="0054674A" w:rsidRDefault="005A15CA" w:rsidP="005A15CA">
          <w:pPr>
            <w:rPr>
              <w:sz w:val="16"/>
            </w:rPr>
          </w:pPr>
        </w:p>
        <w:tbl>
          <w:tblPr>
            <w:tblStyle w:val="TableGrid"/>
            <w:tblW w:w="0" w:type="auto"/>
            <w:tblLook w:val="04A0" w:firstRow="1" w:lastRow="0" w:firstColumn="1" w:lastColumn="0" w:noHBand="0" w:noVBand="1"/>
          </w:tblPr>
          <w:tblGrid>
            <w:gridCol w:w="5100"/>
            <w:gridCol w:w="5094"/>
          </w:tblGrid>
          <w:tr w:rsidR="005A15CA" w14:paraId="59FF346C" w14:textId="77777777" w:rsidTr="00506199">
            <w:trPr>
              <w:trHeight w:val="2906"/>
            </w:trPr>
            <w:tc>
              <w:tcPr>
                <w:tcW w:w="5100" w:type="dxa"/>
              </w:tcPr>
              <w:p w14:paraId="5EEB113D" w14:textId="77777777" w:rsidR="005A15CA" w:rsidRDefault="005A15CA" w:rsidP="00506199">
                <w:r>
                  <w:t>BANK STAMP + SIGNATURE OF BANK REPRESENTATIVE</w:t>
                </w:r>
              </w:p>
              <w:p w14:paraId="7B01309E" w14:textId="77777777" w:rsidR="005A15CA" w:rsidRDefault="005A15CA" w:rsidP="00506199"/>
              <w:p w14:paraId="77B306F8" w14:textId="77777777" w:rsidR="005A15CA" w:rsidRDefault="005A15CA" w:rsidP="00506199"/>
              <w:p w14:paraId="2A1F55C0" w14:textId="77777777" w:rsidR="005A15CA" w:rsidRDefault="005A15CA" w:rsidP="00506199"/>
              <w:p w14:paraId="0F2971C2" w14:textId="77777777" w:rsidR="005A15CA" w:rsidRDefault="005A15CA" w:rsidP="00506199"/>
              <w:p w14:paraId="43FDCC22" w14:textId="77777777" w:rsidR="005A15CA" w:rsidRDefault="005A15CA" w:rsidP="00506199"/>
              <w:p w14:paraId="7A8D1814" w14:textId="77777777" w:rsidR="005A15CA" w:rsidRDefault="005A15CA" w:rsidP="00506199"/>
              <w:p w14:paraId="11E1AE68" w14:textId="77777777" w:rsidR="005A15CA" w:rsidRDefault="005A15CA" w:rsidP="00506199">
                <w:pPr>
                  <w:rPr>
                    <w:sz w:val="16"/>
                  </w:rPr>
                </w:pPr>
              </w:p>
              <w:p w14:paraId="19EC7811" w14:textId="77777777" w:rsidR="005A15CA" w:rsidRDefault="005A15CA" w:rsidP="00506199">
                <w:r w:rsidRPr="0054674A">
                  <w:rPr>
                    <w:sz w:val="16"/>
                  </w:rPr>
                  <w:t xml:space="preserve">The </w:t>
                </w:r>
                <w:proofErr w:type="gramStart"/>
                <w:r w:rsidRPr="0054674A">
                  <w:rPr>
                    <w:sz w:val="16"/>
                  </w:rPr>
                  <w:t>bank stamp</w:t>
                </w:r>
                <w:proofErr w:type="gramEnd"/>
                <w:r w:rsidRPr="0054674A">
                  <w:rPr>
                    <w:sz w:val="16"/>
                  </w:rPr>
                  <w:t xml:space="preserve"> + </w:t>
                </w:r>
                <w:proofErr w:type="spellStart"/>
                <w:r w:rsidRPr="0054674A">
                  <w:rPr>
                    <w:sz w:val="16"/>
                  </w:rPr>
                  <w:t>signature</w:t>
                </w:r>
                <w:proofErr w:type="spellEnd"/>
                <w:r w:rsidRPr="0054674A">
                  <w:rPr>
                    <w:sz w:val="16"/>
                  </w:rPr>
                  <w:t xml:space="preserve"> </w:t>
                </w:r>
                <w:proofErr w:type="spellStart"/>
                <w:r w:rsidRPr="0054674A">
                  <w:rPr>
                    <w:sz w:val="16"/>
                  </w:rPr>
                  <w:t>of</w:t>
                </w:r>
                <w:proofErr w:type="spellEnd"/>
                <w:r w:rsidRPr="0054674A">
                  <w:rPr>
                    <w:sz w:val="16"/>
                  </w:rPr>
                  <w:t xml:space="preserve"> bank representative </w:t>
                </w:r>
                <w:proofErr w:type="spellStart"/>
                <w:r w:rsidRPr="0054674A">
                  <w:rPr>
                    <w:sz w:val="16"/>
                  </w:rPr>
                  <w:t>can</w:t>
                </w:r>
                <w:proofErr w:type="spellEnd"/>
                <w:r w:rsidRPr="0054674A">
                  <w:rPr>
                    <w:sz w:val="16"/>
                  </w:rPr>
                  <w:t xml:space="preserve"> be </w:t>
                </w:r>
                <w:proofErr w:type="spellStart"/>
                <w:r w:rsidRPr="0054674A">
                  <w:rPr>
                    <w:sz w:val="16"/>
                  </w:rPr>
                  <w:t>substituted</w:t>
                </w:r>
                <w:proofErr w:type="spellEnd"/>
                <w:r w:rsidRPr="0054674A">
                  <w:rPr>
                    <w:sz w:val="16"/>
                  </w:rPr>
                  <w:t xml:space="preserve"> </w:t>
                </w:r>
                <w:r>
                  <w:rPr>
                    <w:sz w:val="16"/>
                  </w:rPr>
                  <w:t xml:space="preserve">by the attachment </w:t>
                </w:r>
                <w:proofErr w:type="spellStart"/>
                <w:r>
                  <w:rPr>
                    <w:sz w:val="16"/>
                  </w:rPr>
                  <w:t>of</w:t>
                </w:r>
                <w:proofErr w:type="spellEnd"/>
                <w:r w:rsidRPr="0054674A">
                  <w:rPr>
                    <w:sz w:val="16"/>
                  </w:rPr>
                  <w:t xml:space="preserve"> a recent bank </w:t>
                </w:r>
                <w:proofErr w:type="spellStart"/>
                <w:r w:rsidRPr="0054674A">
                  <w:rPr>
                    <w:sz w:val="16"/>
                  </w:rPr>
                  <w:t>statement</w:t>
                </w:r>
                <w:proofErr w:type="spellEnd"/>
                <w:r w:rsidRPr="0054674A">
                  <w:rPr>
                    <w:sz w:val="16"/>
                  </w:rPr>
                  <w:t xml:space="preserve"> (less </w:t>
                </w:r>
                <w:proofErr w:type="spellStart"/>
                <w:r w:rsidRPr="0054674A">
                  <w:rPr>
                    <w:sz w:val="16"/>
                  </w:rPr>
                  <w:t>than</w:t>
                </w:r>
                <w:proofErr w:type="spellEnd"/>
                <w:r w:rsidRPr="0054674A">
                  <w:rPr>
                    <w:sz w:val="16"/>
                  </w:rPr>
                  <w:t xml:space="preserve"> 2 </w:t>
                </w:r>
                <w:proofErr w:type="spellStart"/>
                <w:r w:rsidRPr="0054674A">
                  <w:rPr>
                    <w:sz w:val="16"/>
                  </w:rPr>
                  <w:t>months</w:t>
                </w:r>
                <w:proofErr w:type="spellEnd"/>
                <w:r w:rsidRPr="0054674A">
                  <w:rPr>
                    <w:sz w:val="16"/>
                  </w:rPr>
                  <w:t>).</w:t>
                </w:r>
              </w:p>
            </w:tc>
            <w:tc>
              <w:tcPr>
                <w:tcW w:w="5094" w:type="dxa"/>
              </w:tcPr>
              <w:p w14:paraId="1FC6E511" w14:textId="77777777" w:rsidR="005A15CA" w:rsidRDefault="005A15CA" w:rsidP="00506199">
                <w:pPr>
                  <w:jc w:val="center"/>
                </w:pPr>
                <w:r>
                  <w:t>DATE + SIGNATURE OF ACCOUNT HOLDER (</w:t>
                </w:r>
                <w:r w:rsidRPr="00364B5E">
                  <w:rPr>
                    <w:b/>
                  </w:rPr>
                  <w:t>OBLIGATORY</w:t>
                </w:r>
                <w:r>
                  <w:t>)</w:t>
                </w:r>
              </w:p>
              <w:p w14:paraId="2C4E7C31" w14:textId="77777777" w:rsidR="005A15CA" w:rsidRDefault="005A15CA" w:rsidP="00506199">
                <w:pPr>
                  <w:jc w:val="center"/>
                </w:pPr>
              </w:p>
            </w:tc>
          </w:tr>
        </w:tbl>
        <w:p w14:paraId="2E8AFE29" w14:textId="77777777" w:rsidR="005A15CA" w:rsidRDefault="005A15CA" w:rsidP="005A15CA"/>
      </w:sdtContent>
    </w:sdt>
    <w:p w14:paraId="793B4171" w14:textId="77777777" w:rsidR="005C2EDF" w:rsidRDefault="005C2EDF" w:rsidP="003121C0">
      <w:pPr>
        <w:jc w:val="center"/>
        <w:rPr>
          <w:rFonts w:cstheme="minorHAnsi"/>
        </w:rPr>
      </w:pPr>
    </w:p>
    <w:sectPr w:rsidR="005C2EDF" w:rsidSect="003121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851" w:right="851" w:bottom="851" w:left="851" w:header="142" w:footer="4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4F5C02" w14:textId="77777777" w:rsidR="00EA0021" w:rsidRDefault="00EA0021" w:rsidP="00B42BA0">
      <w:pPr>
        <w:spacing w:after="0" w:line="240" w:lineRule="auto"/>
      </w:pPr>
      <w:r>
        <w:separator/>
      </w:r>
    </w:p>
  </w:endnote>
  <w:endnote w:type="continuationSeparator" w:id="0">
    <w:p w14:paraId="2DE45012" w14:textId="77777777" w:rsidR="00EA0021" w:rsidRDefault="00EA0021" w:rsidP="00B42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151609291"/>
      <w:docPartObj>
        <w:docPartGallery w:val="Page Numbers (Bottom of Page)"/>
        <w:docPartUnique/>
      </w:docPartObj>
    </w:sdtPr>
    <w:sdtContent>
      <w:p w14:paraId="7C886D3F" w14:textId="1926AB05" w:rsidR="005C2EDF" w:rsidRDefault="005C2EDF" w:rsidP="00B21BDE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90B40D3" w14:textId="77777777" w:rsidR="00A70FB3" w:rsidRDefault="00A70FB3" w:rsidP="005C2ED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838933094"/>
      <w:docPartObj>
        <w:docPartGallery w:val="Page Numbers (Bottom of Page)"/>
        <w:docPartUnique/>
      </w:docPartObj>
    </w:sdtPr>
    <w:sdtContent>
      <w:p w14:paraId="334C24BB" w14:textId="69A1C149" w:rsidR="005C2EDF" w:rsidRDefault="005C2EDF" w:rsidP="00B21BDE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19C4FAB6" w14:textId="2615EC09" w:rsidR="00E71568" w:rsidRPr="003121C0" w:rsidRDefault="00BF0A1F" w:rsidP="005C2EDF">
    <w:pPr>
      <w:pStyle w:val="Footer"/>
      <w:ind w:right="360"/>
      <w:rPr>
        <w:rFonts w:ascii="Arial Narrow" w:hAnsi="Arial Narrow"/>
      </w:rPr>
    </w:pPr>
    <w:r w:rsidRPr="00BF0A1F">
      <w:rPr>
        <w:rFonts w:ascii="Arial Narrow" w:hAnsi="Arial Narrow"/>
      </w:rPr>
      <w:t xml:space="preserve">TRINITY GA:825196                                         </w:t>
    </w:r>
    <w:r w:rsidR="005C2EDF">
      <w:rPr>
        <w:rFonts w:ascii="Arial Narrow" w:hAnsi="Arial Narrow"/>
      </w:rPr>
      <w:t xml:space="preserve">Annex </w:t>
    </w:r>
    <w:r w:rsidR="005A15CA">
      <w:rPr>
        <w:rFonts w:ascii="Arial Narrow" w:hAnsi="Arial Narrow"/>
      </w:rPr>
      <w:t>7</w:t>
    </w:r>
    <w:r w:rsidR="005C2EDF">
      <w:rPr>
        <w:rFonts w:ascii="Arial Narrow" w:hAnsi="Arial Narrow"/>
      </w:rPr>
      <w:t xml:space="preserve"> – </w:t>
    </w:r>
    <w:r w:rsidR="005A15CA">
      <w:rPr>
        <w:rFonts w:ascii="Arial Narrow" w:hAnsi="Arial Narrow"/>
      </w:rPr>
      <w:t>Bank account information form</w:t>
    </w:r>
    <w:r w:rsidRPr="00BF0A1F">
      <w:rPr>
        <w:rFonts w:ascii="Arial Narrow" w:hAnsi="Arial Narrow"/>
      </w:rPr>
      <w:t xml:space="preserve">                                                       </w:t>
    </w:r>
    <w:r w:rsidR="00593098" w:rsidRPr="003121C0">
      <w:rPr>
        <w:rFonts w:ascii="Arial Narrow" w:hAnsi="Arial Narrow"/>
        <w:noProof/>
        <w:lang w:eastAsia="en-GB"/>
      </w:rPr>
      <w:drawing>
        <wp:anchor distT="0" distB="0" distL="114300" distR="114300" simplePos="0" relativeHeight="251659264" behindDoc="1" locked="0" layoutInCell="1" allowOverlap="1" wp14:anchorId="74255C68" wp14:editId="64695ED1">
          <wp:simplePos x="0" y="0"/>
          <wp:positionH relativeFrom="page">
            <wp:align>left</wp:align>
          </wp:positionH>
          <wp:positionV relativeFrom="page">
            <wp:posOffset>10468099</wp:posOffset>
          </wp:positionV>
          <wp:extent cx="7576185" cy="219067"/>
          <wp:effectExtent l="0" t="0" r="0" b="0"/>
          <wp:wrapNone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oter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07" t="49254"/>
                  <a:stretch/>
                </pic:blipFill>
                <pic:spPr bwMode="auto">
                  <a:xfrm>
                    <a:off x="0" y="0"/>
                    <a:ext cx="7576185" cy="21906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44556" w:rsidRPr="003121C0">
      <w:rPr>
        <w:rFonts w:ascii="Arial Narrow" w:hAnsi="Arial Narrow"/>
        <w:noProof/>
        <w:lang w:eastAsia="en-GB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4828B795" wp14:editId="3875DA0B">
              <wp:simplePos x="0" y="0"/>
              <wp:positionH relativeFrom="column">
                <wp:posOffset>915642</wp:posOffset>
              </wp:positionH>
              <wp:positionV relativeFrom="paragraph">
                <wp:posOffset>2537981</wp:posOffset>
              </wp:positionV>
              <wp:extent cx="2737522" cy="612000"/>
              <wp:effectExtent l="0" t="0" r="5715" b="0"/>
              <wp:wrapNone/>
              <wp:docPr id="7" name="Group 6">
                <a:extLst xmlns:a="http://schemas.openxmlformats.org/drawingml/2006/main">
                  <a:ext uri="{FF2B5EF4-FFF2-40B4-BE49-F238E27FC236}">
                    <a16:creationId xmlns:a16="http://schemas.microsoft.com/office/drawing/2014/main" id="{0550F6AE-E19E-4B70-B214-10550F444F32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737522" cy="612000"/>
                        <a:chOff x="0" y="0"/>
                        <a:chExt cx="2737522" cy="612000"/>
                      </a:xfrm>
                    </wpg:grpSpPr>
                    <wps:wsp>
                      <wps:cNvPr id="1" name="Text Box 5">
                        <a:extLst>
                          <a:ext uri="{FF2B5EF4-FFF2-40B4-BE49-F238E27FC236}">
                            <a16:creationId xmlns:a16="http://schemas.microsoft.com/office/drawing/2014/main" id="{BC7E3D9D-DAAE-4FEB-A5FB-8C53FFB222B8}"/>
                          </a:ext>
                        </a:extLst>
                      </wps:cNvPr>
                      <wps:cNvSpPr txBox="1"/>
                      <wps:spPr>
                        <a:xfrm>
                          <a:off x="917612" y="495"/>
                          <a:ext cx="1819910" cy="6115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E4F070E" w14:textId="77777777" w:rsidR="00A44556" w:rsidRDefault="00A44556" w:rsidP="00A44556">
                            <w:pPr>
                              <w:pStyle w:val="NormalWeb"/>
                              <w:spacing w:before="0" w:beforeAutospacing="0" w:after="0" w:afterAutospacing="0" w:line="256" w:lineRule="auto"/>
                            </w:pPr>
                            <w:r>
                              <w:rPr>
                                <w:rFonts w:ascii="Calibri" w:eastAsia="Calibri" w:hAnsi="Calibri" w:cs="Calibri"/>
                                <w:color w:val="404040"/>
                                <w:kern w:val="24"/>
                                <w:sz w:val="16"/>
                                <w:szCs w:val="16"/>
                              </w:rPr>
                              <w:t>This project has received funding from the European Union's Horizon 2020 research and innovation programme under grant agreement No 825196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>
                          <a:extLst>
                            <a:ext uri="{FF2B5EF4-FFF2-40B4-BE49-F238E27FC236}">
                              <a16:creationId xmlns:a16="http://schemas.microsoft.com/office/drawing/2014/main" id="{6CFAF46B-ABA7-40D6-836F-8A1C83CB3A91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7612" cy="6120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828B795" id="Group 6" o:spid="_x0000_s1026" style="position:absolute;margin-left:72.1pt;margin-top:199.85pt;width:215.55pt;height:48.2pt;z-index:251664384;mso-width-relative:margin;mso-height-relative:margin" coordsize="27375,6120" o:gfxdata="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B/&#13;&#10;/9CXpO6jx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f//Rl6Tuo8Q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H//0pek7qPE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B//9OXpO6jx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f//Ul6Tuo8Q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H//1Zek7qPE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B//9aXpO6jx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f//Xl6Tuo8Q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H//0Jek7qPE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B//9GXpO6jx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f//Sl6Tuo8Q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H//05ek7qPE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B//9SXpO6jx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f//Vl6Tuo8Q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H//1pek7qPE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B//9eXpO6jx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f//Ql6Tuo8Q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H//0Zek7qPE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B//9KXpO6jx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f//Tl6Tuo8Q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H//1Jek7qPE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B//9WXpO6jx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B//9SXpO6jx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f//Vl6Tuo8Q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B//9SXpO6jx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f//Vl6Tuo8Q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H//1pek7qPE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B//9eXpO6jx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f//Ql6Tuo8Q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H//0Zek7qPE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B//9KXpO6jx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f//Tl6Tuo8Q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H//1Jek7qPE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B//9WXpO6jx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f//Wl6Tuo8Q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H//1Jek7qPE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B//9WXpO6jx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f//Wl6Tuo8Q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H//15ek7qPE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B//9CXpO6jx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f//Rl6Tuo8Q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H//0pek7qPE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B//9OXpO6jx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f//Ul6Tuo8Q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H//1Zek7qPE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B//9aXpO6jx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B//9SXpO6jx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f//Vl6Tuo8Q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H//1pek7qPE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f//Ul6Tuo8Q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H//1Zek7qPE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B//9aXpO6jx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f//Xl6Tuo8Q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H//0Jek7qPE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B//9GXpO6jx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f//Sl6Tuo8Q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H//05ek7qPE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B//9SXpO6jx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f//Vl6Tuo8Q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H//1pek7qPE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B//9eXpO6jx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f//Ql6Tuo8Q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H//0Zek7qPE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B//9KXpO6jx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f//Tl6Tuo8Q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H//1Jek7qPE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B//9WXpO6jx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f//Wl6Tuo8Q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H//15ek7qPE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B//9CXpO6jx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f//Rl6Tuo8Q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H//0pek7qPE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&#13;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7" type="#_x0000_t202" style="position:absolute;left:9176;top:4;width:18199;height:611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" fillcolor="white [3201]" stroked="f" strokeweight=".5pt">
                <v:textbox>
                  <w:txbxContent>
                    <w:p w14:paraId="5E4F070E" w14:textId="77777777" w:rsidR="00A44556" w:rsidRDefault="00A44556" w:rsidP="00A44556">
                      <w:pPr>
                        <w:pStyle w:val="NormalWeb"/>
                        <w:spacing w:before="0" w:beforeAutospacing="0" w:after="0" w:afterAutospacing="0" w:line="256" w:lineRule="auto"/>
                      </w:pPr>
                      <w:r>
                        <w:rPr>
                          <w:rFonts w:ascii="Calibri" w:eastAsia="Calibri" w:hAnsi="Calibri" w:cs="Calibri"/>
                          <w:color w:val="404040"/>
                          <w:kern w:val="24"/>
                          <w:sz w:val="16"/>
                          <w:szCs w:val="16"/>
                        </w:rPr>
                        <w:t>This project has received funding from the European Union's Horizon 2020 research and innovation programme under grant agreement No 825196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style="position:absolute;width:9176;height:612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">
                <v:imagedata r:id="rId3" o:title=""/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64A3D7" w14:textId="77777777" w:rsidR="00EA0021" w:rsidRDefault="00EA0021" w:rsidP="00B42BA0">
      <w:pPr>
        <w:spacing w:after="0" w:line="240" w:lineRule="auto"/>
      </w:pPr>
      <w:r>
        <w:separator/>
      </w:r>
    </w:p>
  </w:footnote>
  <w:footnote w:type="continuationSeparator" w:id="0">
    <w:p w14:paraId="357F65FD" w14:textId="77777777" w:rsidR="00EA0021" w:rsidRDefault="00EA0021" w:rsidP="00B42B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FA43A9" w14:textId="5B06F455" w:rsidR="00A70FB3" w:rsidRDefault="00EA0021">
    <w:pPr>
      <w:pStyle w:val="Header"/>
    </w:pPr>
    <w:r>
      <w:rPr>
        <w:noProof/>
      </w:rPr>
      <w:pict w14:anchorId="34D83DC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860422" o:spid="_x0000_s2051" type="#_x0000_t75" alt="background" style="position:absolute;margin-left:0;margin-top:0;width:446.25pt;height:457.5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ackgroun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BDE17" w14:textId="66C75136" w:rsidR="00593098" w:rsidRDefault="00EA0021" w:rsidP="00593098">
    <w:pPr>
      <w:pStyle w:val="Header"/>
      <w:jc w:val="center"/>
    </w:pPr>
    <w:r>
      <w:rPr>
        <w:noProof/>
      </w:rPr>
      <w:pict w14:anchorId="078374D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860423" o:spid="_x0000_s2050" type="#_x0000_t75" alt="background" style="position:absolute;left:0;text-align:left;margin-left:0;margin-top:0;width:446.25pt;height:457.5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ackground"/>
          <w10:wrap anchorx="margin" anchory="margin"/>
        </v:shape>
      </w:pict>
    </w:r>
    <w:r w:rsidR="00593098">
      <w:rPr>
        <w:noProof/>
        <w:lang w:eastAsia="en-GB"/>
      </w:rPr>
      <w:drawing>
        <wp:inline distT="0" distB="0" distL="0" distR="0" wp14:anchorId="42BCF69D" wp14:editId="302DC29A">
          <wp:extent cx="2332763" cy="900000"/>
          <wp:effectExtent l="0" t="0" r="0" b="0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TRINITY_right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32763" cy="90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DFAD6CD" w14:textId="414D438C" w:rsidR="00E46095" w:rsidRDefault="00E46095" w:rsidP="00593098">
    <w:pPr>
      <w:pStyle w:val="Header"/>
      <w:jc w:val="cen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D923EA7" wp14:editId="3FB863CF">
              <wp:simplePos x="0" y="0"/>
              <wp:positionH relativeFrom="page">
                <wp:posOffset>-24130</wp:posOffset>
              </wp:positionH>
              <wp:positionV relativeFrom="paragraph">
                <wp:posOffset>163830</wp:posOffset>
              </wp:positionV>
              <wp:extent cx="7596000" cy="0"/>
              <wp:effectExtent l="0" t="0" r="0" b="0"/>
              <wp:wrapNone/>
              <wp:docPr id="55" name="Straight Connector 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960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BA76BC0" id="Straight Connector 5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.9pt,12.9pt" to="596.2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" strokecolor="#7f7f7f [1612]" strokeweight="1pt">
              <v:stroke joinstyle="miter"/>
              <w10:wrap anchorx="page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1A0AF" w14:textId="0D4D10D4" w:rsidR="00A70FB3" w:rsidRDefault="00EA0021">
    <w:pPr>
      <w:pStyle w:val="Header"/>
    </w:pPr>
    <w:r>
      <w:rPr>
        <w:noProof/>
      </w:rPr>
      <w:pict w14:anchorId="608B4C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860421" o:spid="_x0000_s2049" type="#_x0000_t75" alt="background" style="position:absolute;margin-left:0;margin-top:0;width:446.25pt;height:457.5pt;z-index:-25165107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ackground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0000000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1" w15:restartNumberingAfterBreak="0">
    <w:nsid w:val="0000000E"/>
    <w:multiLevelType w:val="singleLevel"/>
    <w:tmpl w:val="0000000E"/>
    <w:lvl w:ilvl="0">
      <w:start w:val="1"/>
      <w:numFmt w:val="bullet"/>
      <w:pStyle w:val="BulletInde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2245D51"/>
    <w:multiLevelType w:val="hybridMultilevel"/>
    <w:tmpl w:val="9136543A"/>
    <w:lvl w:ilvl="0" w:tplc="862A794C"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AC51B0"/>
    <w:multiLevelType w:val="hybridMultilevel"/>
    <w:tmpl w:val="EC9CE3A2"/>
    <w:lvl w:ilvl="0" w:tplc="021C57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23AB9"/>
    <w:multiLevelType w:val="multilevel"/>
    <w:tmpl w:val="3E580C7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1CD727FF"/>
    <w:multiLevelType w:val="hybridMultilevel"/>
    <w:tmpl w:val="F10A8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1D019C"/>
    <w:multiLevelType w:val="hybridMultilevel"/>
    <w:tmpl w:val="D61EC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030AAE"/>
    <w:multiLevelType w:val="hybridMultilevel"/>
    <w:tmpl w:val="D89ED64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7B2187"/>
    <w:multiLevelType w:val="hybridMultilevel"/>
    <w:tmpl w:val="02F0F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38050F"/>
    <w:multiLevelType w:val="hybridMultilevel"/>
    <w:tmpl w:val="6798AE2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3946727"/>
    <w:multiLevelType w:val="hybridMultilevel"/>
    <w:tmpl w:val="DAB6231A"/>
    <w:lvl w:ilvl="0" w:tplc="08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1" w:tplc="0340032A">
      <w:start w:val="2"/>
      <w:numFmt w:val="bullet"/>
      <w:lvlText w:val="-"/>
      <w:lvlJc w:val="left"/>
      <w:pPr>
        <w:ind w:left="2220" w:hanging="720"/>
      </w:pPr>
      <w:rPr>
        <w:rFonts w:ascii="Times New Roman" w:eastAsia="Calibri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44E41C5B"/>
    <w:multiLevelType w:val="hybridMultilevel"/>
    <w:tmpl w:val="DC7CFE0A"/>
    <w:lvl w:ilvl="0" w:tplc="05783A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7077B4"/>
    <w:multiLevelType w:val="hybridMultilevel"/>
    <w:tmpl w:val="EC9CE3A2"/>
    <w:lvl w:ilvl="0" w:tplc="021C57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043A84"/>
    <w:multiLevelType w:val="hybridMultilevel"/>
    <w:tmpl w:val="3B6ADC10"/>
    <w:lvl w:ilvl="0" w:tplc="862A794C"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E85868"/>
    <w:multiLevelType w:val="hybridMultilevel"/>
    <w:tmpl w:val="895C38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364392"/>
    <w:multiLevelType w:val="hybridMultilevel"/>
    <w:tmpl w:val="75DC02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062F0"/>
    <w:multiLevelType w:val="hybridMultilevel"/>
    <w:tmpl w:val="AE882B3E"/>
    <w:lvl w:ilvl="0" w:tplc="A622F5A6">
      <w:start w:val="2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8" w15:restartNumberingAfterBreak="0">
    <w:nsid w:val="60FC73D4"/>
    <w:multiLevelType w:val="hybridMultilevel"/>
    <w:tmpl w:val="AF60AB7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5F34E0"/>
    <w:multiLevelType w:val="hybridMultilevel"/>
    <w:tmpl w:val="6CE288EC"/>
    <w:lvl w:ilvl="0" w:tplc="08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0" w15:restartNumberingAfterBreak="0">
    <w:nsid w:val="77665A1B"/>
    <w:multiLevelType w:val="hybridMultilevel"/>
    <w:tmpl w:val="C1404D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204898"/>
    <w:multiLevelType w:val="hybridMultilevel"/>
    <w:tmpl w:val="F4CA88B8"/>
    <w:lvl w:ilvl="0" w:tplc="862A794C"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93168A"/>
    <w:multiLevelType w:val="hybridMultilevel"/>
    <w:tmpl w:val="53D4604E"/>
    <w:lvl w:ilvl="0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F0A0745"/>
    <w:multiLevelType w:val="multilevel"/>
    <w:tmpl w:val="3E688FF0"/>
    <w:styleLink w:val="Style24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5"/>
  </w:num>
  <w:num w:numId="2">
    <w:abstractNumId w:val="8"/>
  </w:num>
  <w:num w:numId="3">
    <w:abstractNumId w:val="18"/>
  </w:num>
  <w:num w:numId="4">
    <w:abstractNumId w:val="20"/>
  </w:num>
  <w:num w:numId="5">
    <w:abstractNumId w:val="7"/>
  </w:num>
  <w:num w:numId="6">
    <w:abstractNumId w:val="17"/>
  </w:num>
  <w:num w:numId="7">
    <w:abstractNumId w:val="6"/>
  </w:num>
  <w:num w:numId="8">
    <w:abstractNumId w:val="23"/>
  </w:num>
  <w:num w:numId="9">
    <w:abstractNumId w:val="1"/>
  </w:num>
  <w:num w:numId="10">
    <w:abstractNumId w:val="0"/>
  </w:num>
  <w:num w:numId="11">
    <w:abstractNumId w:val="2"/>
  </w:num>
  <w:num w:numId="12">
    <w:abstractNumId w:val="10"/>
  </w:num>
  <w:num w:numId="13">
    <w:abstractNumId w:val="11"/>
  </w:num>
  <w:num w:numId="14">
    <w:abstractNumId w:val="22"/>
  </w:num>
  <w:num w:numId="15">
    <w:abstractNumId w:val="19"/>
  </w:num>
  <w:num w:numId="16">
    <w:abstractNumId w:val="9"/>
  </w:num>
  <w:num w:numId="17">
    <w:abstractNumId w:val="15"/>
  </w:num>
  <w:num w:numId="18">
    <w:abstractNumId w:val="21"/>
  </w:num>
  <w:num w:numId="19">
    <w:abstractNumId w:val="12"/>
  </w:num>
  <w:num w:numId="20">
    <w:abstractNumId w:val="14"/>
  </w:num>
  <w:num w:numId="21">
    <w:abstractNumId w:val="3"/>
  </w:num>
  <w:num w:numId="22">
    <w:abstractNumId w:val="13"/>
  </w:num>
  <w:num w:numId="23">
    <w:abstractNumId w:val="16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hideSpellingErrors/>
  <w:hideGrammaticalErrors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E2MbGwMDMxNTIwMDBX0lEKTi0uzszPAykwqgUAGHMoJSwAAAA="/>
  </w:docVars>
  <w:rsids>
    <w:rsidRoot w:val="00604639"/>
    <w:rsid w:val="001A5BE6"/>
    <w:rsid w:val="001E4632"/>
    <w:rsid w:val="00226DF9"/>
    <w:rsid w:val="002611A6"/>
    <w:rsid w:val="002E0DF9"/>
    <w:rsid w:val="003121C0"/>
    <w:rsid w:val="003B1FC6"/>
    <w:rsid w:val="004372AD"/>
    <w:rsid w:val="00490E67"/>
    <w:rsid w:val="004A7E28"/>
    <w:rsid w:val="004D346B"/>
    <w:rsid w:val="00540563"/>
    <w:rsid w:val="00593098"/>
    <w:rsid w:val="005A15CA"/>
    <w:rsid w:val="005B76DF"/>
    <w:rsid w:val="005C2EDF"/>
    <w:rsid w:val="00604639"/>
    <w:rsid w:val="00706DFA"/>
    <w:rsid w:val="00724CA0"/>
    <w:rsid w:val="007F4B78"/>
    <w:rsid w:val="00866317"/>
    <w:rsid w:val="008A7D7C"/>
    <w:rsid w:val="00917A7A"/>
    <w:rsid w:val="00974E25"/>
    <w:rsid w:val="009E16C1"/>
    <w:rsid w:val="00A24AF2"/>
    <w:rsid w:val="00A44556"/>
    <w:rsid w:val="00A70FB3"/>
    <w:rsid w:val="00B332D9"/>
    <w:rsid w:val="00B42BA0"/>
    <w:rsid w:val="00BD5556"/>
    <w:rsid w:val="00BF0A1F"/>
    <w:rsid w:val="00CF5796"/>
    <w:rsid w:val="00DB7BC7"/>
    <w:rsid w:val="00DC273B"/>
    <w:rsid w:val="00E01B2A"/>
    <w:rsid w:val="00E35272"/>
    <w:rsid w:val="00E46095"/>
    <w:rsid w:val="00E71568"/>
    <w:rsid w:val="00EA0021"/>
    <w:rsid w:val="00F87145"/>
    <w:rsid w:val="00F87F05"/>
    <w:rsid w:val="00F97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,"/>
  <w14:docId w14:val="73E451E0"/>
  <w15:chartTrackingRefBased/>
  <w15:docId w15:val="{ABC37842-0582-40B1-A134-57B30D46B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06DFA"/>
    <w:pPr>
      <w:keepNext/>
      <w:keepLines/>
      <w:numPr>
        <w:numId w:val="1"/>
      </w:numPr>
      <w:spacing w:before="240" w:after="0" w:line="240" w:lineRule="auto"/>
      <w:outlineLvl w:val="0"/>
    </w:pPr>
    <w:rPr>
      <w:rFonts w:ascii="Times" w:eastAsiaTheme="majorEastAsia" w:hAnsi="Times" w:cstheme="majorBidi"/>
      <w:b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6DFA"/>
    <w:pPr>
      <w:keepNext/>
      <w:keepLines/>
      <w:numPr>
        <w:ilvl w:val="1"/>
        <w:numId w:val="1"/>
      </w:numPr>
      <w:spacing w:before="40" w:after="0" w:line="240" w:lineRule="auto"/>
      <w:outlineLvl w:val="1"/>
    </w:pPr>
    <w:rPr>
      <w:rFonts w:ascii="Times" w:eastAsiaTheme="majorEastAsia" w:hAnsi="Times" w:cstheme="majorBidi"/>
      <w:b/>
      <w:color w:val="8EAADB" w:themeColor="accent1" w:themeTint="99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6DFA"/>
    <w:pPr>
      <w:keepNext/>
      <w:keepLines/>
      <w:numPr>
        <w:ilvl w:val="2"/>
        <w:numId w:val="1"/>
      </w:numPr>
      <w:spacing w:before="40" w:after="0" w:line="240" w:lineRule="auto"/>
      <w:outlineLvl w:val="2"/>
    </w:pPr>
    <w:rPr>
      <w:rFonts w:asciiTheme="majorHAnsi" w:eastAsiaTheme="majorEastAsia" w:hAnsiTheme="majorHAnsi" w:cstheme="majorBidi"/>
      <w:b/>
      <w:i/>
      <w:color w:val="2E74B5" w:themeColor="accent5" w:themeShade="B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6DFA"/>
    <w:pPr>
      <w:keepNext/>
      <w:keepLines/>
      <w:numPr>
        <w:ilvl w:val="3"/>
        <w:numId w:val="1"/>
      </w:numPr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6DFA"/>
    <w:pPr>
      <w:keepNext/>
      <w:keepLines/>
      <w:numPr>
        <w:ilvl w:val="4"/>
        <w:numId w:val="1"/>
      </w:numPr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06DFA"/>
    <w:pPr>
      <w:keepNext/>
      <w:keepLines/>
      <w:numPr>
        <w:ilvl w:val="5"/>
        <w:numId w:val="1"/>
      </w:numPr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6DFA"/>
    <w:pPr>
      <w:keepNext/>
      <w:keepLines/>
      <w:numPr>
        <w:ilvl w:val="6"/>
        <w:numId w:val="1"/>
      </w:numPr>
      <w:spacing w:before="40" w:after="0" w:line="240" w:lineRule="auto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6DFA"/>
    <w:pPr>
      <w:keepNext/>
      <w:keepLines/>
      <w:numPr>
        <w:ilvl w:val="7"/>
        <w:numId w:val="1"/>
      </w:numPr>
      <w:spacing w:before="40" w:after="0" w:line="24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6DFA"/>
    <w:pPr>
      <w:keepNext/>
      <w:keepLines/>
      <w:numPr>
        <w:ilvl w:val="8"/>
        <w:numId w:val="1"/>
      </w:numPr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42B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2BA0"/>
  </w:style>
  <w:style w:type="paragraph" w:styleId="Footer">
    <w:name w:val="footer"/>
    <w:basedOn w:val="Normal"/>
    <w:link w:val="FooterChar"/>
    <w:uiPriority w:val="99"/>
    <w:unhideWhenUsed/>
    <w:rsid w:val="00B42B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2BA0"/>
  </w:style>
  <w:style w:type="paragraph" w:styleId="NormalWeb">
    <w:name w:val="Normal (Web)"/>
    <w:basedOn w:val="Normal"/>
    <w:uiPriority w:val="99"/>
    <w:semiHidden/>
    <w:unhideWhenUsed/>
    <w:rsid w:val="00A4455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table" w:styleId="TableGrid">
    <w:name w:val="Table Grid"/>
    <w:basedOn w:val="TableNormal"/>
    <w:uiPriority w:val="59"/>
    <w:rsid w:val="00706DFA"/>
    <w:pPr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qFormat/>
    <w:rsid w:val="00706DF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706DFA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06DFA"/>
    <w:rPr>
      <w:rFonts w:ascii="Times" w:eastAsiaTheme="majorEastAsia" w:hAnsi="Times" w:cstheme="majorBidi"/>
      <w:b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6DFA"/>
    <w:rPr>
      <w:rFonts w:ascii="Times" w:eastAsiaTheme="majorEastAsia" w:hAnsi="Times" w:cstheme="majorBidi"/>
      <w:b/>
      <w:color w:val="8EAADB" w:themeColor="accent1" w:themeTint="99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6DFA"/>
    <w:rPr>
      <w:rFonts w:asciiTheme="majorHAnsi" w:eastAsiaTheme="majorEastAsia" w:hAnsiTheme="majorHAnsi" w:cstheme="majorBidi"/>
      <w:b/>
      <w:i/>
      <w:color w:val="2E74B5" w:themeColor="accent5" w:themeShade="B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6DFA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6D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06DF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06DFA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06DF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6DF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7D88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D88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E0DF9"/>
    <w:pPr>
      <w:spacing w:before="60" w:after="60" w:line="240" w:lineRule="auto"/>
      <w:ind w:left="720"/>
      <w:contextualSpacing/>
      <w:jc w:val="both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2E0DF9"/>
  </w:style>
  <w:style w:type="character" w:styleId="FootnoteReference">
    <w:name w:val="footnote reference"/>
    <w:aliases w:val="Footnote symbol,Footnote,Times 10 Point,Exposant 3 Point,fr,Used by Word for Help footnote symbols,Footnote number,Footnote Reference Number,Footnote reference number,Footnote Reference Superscript,EN Footnote Reference,note TESI"/>
    <w:basedOn w:val="DefaultParagraphFont"/>
    <w:uiPriority w:val="99"/>
    <w:qFormat/>
    <w:rsid w:val="00226DF9"/>
    <w:rPr>
      <w:vertAlign w:val="superscript"/>
    </w:rPr>
  </w:style>
  <w:style w:type="paragraph" w:styleId="FootnoteText">
    <w:name w:val="footnote text"/>
    <w:aliases w:val="Footnode-text,Schriftart: 9 pt,Schriftart: 10 pt,Schriftart: 8 pt,WB-Fußnotentext,fn,Footnotes,Footnote ak,Footnote text,New Footnote,footnote text,FoodNote,ft,Footnote Text Char Char,Footnote Text Char1 Char Cha,C,Fußn,f,fn1"/>
    <w:basedOn w:val="Normal"/>
    <w:link w:val="FootnoteTextChar"/>
    <w:uiPriority w:val="99"/>
    <w:qFormat/>
    <w:rsid w:val="00226DF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it-IT" w:eastAsia="it-IT"/>
    </w:rPr>
  </w:style>
  <w:style w:type="character" w:customStyle="1" w:styleId="FootnoteTextChar">
    <w:name w:val="Footnote Text Char"/>
    <w:aliases w:val="Footnode-text Char,Schriftart: 9 pt Char,Schriftart: 10 pt Char,Schriftart: 8 pt Char,WB-Fußnotentext Char,fn Char,Footnotes Char,Footnote ak Char,Footnote text Char,New Footnote Char,footnote text Char,FoodNote Char,ft Char,C Char"/>
    <w:basedOn w:val="DefaultParagraphFont"/>
    <w:link w:val="FootnoteText"/>
    <w:uiPriority w:val="99"/>
    <w:rsid w:val="00226DF9"/>
    <w:rPr>
      <w:rFonts w:ascii="Times New Roman" w:eastAsia="Calibri" w:hAnsi="Times New Roman" w:cs="Times New Roman"/>
      <w:sz w:val="20"/>
      <w:szCs w:val="20"/>
      <w:lang w:val="it-IT" w:eastAsia="it-IT"/>
    </w:rPr>
  </w:style>
  <w:style w:type="numbering" w:customStyle="1" w:styleId="Style241">
    <w:name w:val="Style241"/>
    <w:rsid w:val="00226DF9"/>
    <w:pPr>
      <w:numPr>
        <w:numId w:val="8"/>
      </w:numPr>
    </w:pPr>
  </w:style>
  <w:style w:type="table" w:customStyle="1" w:styleId="LightList-Accent11">
    <w:name w:val="Light List - Accent 11"/>
    <w:basedOn w:val="TableNormal"/>
    <w:uiPriority w:val="61"/>
    <w:rsid w:val="00226DF9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paragraph" w:customStyle="1" w:styleId="BulletIndent">
    <w:name w:val="BulletIndent"/>
    <w:basedOn w:val="Normal"/>
    <w:rsid w:val="00226DF9"/>
    <w:pPr>
      <w:numPr>
        <w:numId w:val="9"/>
      </w:numPr>
      <w:suppressAutoHyphens/>
      <w:spacing w:before="60" w:after="60" w:line="240" w:lineRule="auto"/>
      <w:jc w:val="both"/>
    </w:pPr>
    <w:rPr>
      <w:rFonts w:ascii="Verdana" w:eastAsia="Times New Roman" w:hAnsi="Verdana" w:cs="Times New Roman"/>
      <w:sz w:val="16"/>
      <w:lang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226D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6DF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6DF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6D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6DF9"/>
    <w:rPr>
      <w:b/>
      <w:b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C2EDF"/>
    <w:pPr>
      <w:numPr>
        <w:numId w:val="0"/>
      </w:numPr>
      <w:jc w:val="both"/>
      <w:outlineLvl w:val="9"/>
    </w:pPr>
    <w:rPr>
      <w:rFonts w:asciiTheme="majorHAnsi" w:hAnsiTheme="majorHAnsi"/>
      <w:b w:val="0"/>
    </w:rPr>
  </w:style>
  <w:style w:type="character" w:styleId="PageNumber">
    <w:name w:val="page number"/>
    <w:basedOn w:val="DefaultParagraphFont"/>
    <w:uiPriority w:val="99"/>
    <w:semiHidden/>
    <w:unhideWhenUsed/>
    <w:rsid w:val="005C2E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D.B.R.K. Gupta Udatha</dc:creator>
  <cp:keywords/>
  <dc:description/>
  <cp:lastModifiedBy>Iwa Stefanik</cp:lastModifiedBy>
  <cp:revision>2</cp:revision>
  <cp:lastPrinted>2019-01-22T00:19:00Z</cp:lastPrinted>
  <dcterms:created xsi:type="dcterms:W3CDTF">2019-07-15T06:46:00Z</dcterms:created>
  <dcterms:modified xsi:type="dcterms:W3CDTF">2019-07-15T06:46:00Z</dcterms:modified>
</cp:coreProperties>
</file>